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9F" w:rsidRDefault="00D60C9F" w:rsidP="003255A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D60C9F" w:rsidRDefault="00D60C9F" w:rsidP="003255A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D60C9F" w:rsidRDefault="00D60C9F" w:rsidP="003255A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D60C9F" w:rsidRDefault="00D60C9F" w:rsidP="003255A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D60C9F" w:rsidRDefault="00D60C9F" w:rsidP="003255A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D60C9F" w:rsidRPr="00A801FE" w:rsidRDefault="00D60C9F" w:rsidP="003255AE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D60C9F" w:rsidRDefault="00D60C9F" w:rsidP="00325C1A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D60C9F" w:rsidRPr="00E1609B" w:rsidRDefault="00D60C9F" w:rsidP="003255AE">
      <w:pPr>
        <w:jc w:val="center"/>
        <w:rPr>
          <w:color w:val="000000"/>
        </w:rPr>
      </w:pPr>
    </w:p>
    <w:p w:rsidR="00D60C9F" w:rsidRPr="00E1609B" w:rsidRDefault="00D60C9F" w:rsidP="003255AE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D60C9F" w:rsidRPr="00E1609B" w:rsidRDefault="00D60C9F" w:rsidP="003255AE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D60C9F" w:rsidRPr="00615E6B" w:rsidRDefault="00D60C9F" w:rsidP="003255AE">
      <w:pPr>
        <w:jc w:val="center"/>
        <w:rPr>
          <w:sz w:val="22"/>
          <w:szCs w:val="22"/>
        </w:rPr>
      </w:pPr>
    </w:p>
    <w:p w:rsidR="00D60C9F" w:rsidRPr="002028F3" w:rsidRDefault="00D60C9F" w:rsidP="002028F3">
      <w:pPr>
        <w:rPr>
          <w:b/>
          <w:sz w:val="22"/>
          <w:szCs w:val="22"/>
        </w:rPr>
      </w:pPr>
      <w:r w:rsidRPr="002028F3">
        <w:rPr>
          <w:rStyle w:val="a"/>
          <w:sz w:val="22"/>
          <w:szCs w:val="22"/>
        </w:rPr>
        <w:t>Раздел 11. Методы лечения ревматологических заболеваний.</w:t>
      </w:r>
      <w:r w:rsidRPr="002028F3">
        <w:rPr>
          <w:b/>
          <w:bCs/>
          <w:spacing w:val="-1"/>
          <w:sz w:val="22"/>
          <w:szCs w:val="22"/>
        </w:rPr>
        <w:t xml:space="preserve"> </w:t>
      </w:r>
    </w:p>
    <w:p w:rsidR="00D60C9F" w:rsidRDefault="00D60C9F" w:rsidP="003255AE">
      <w:pPr>
        <w:rPr>
          <w:b/>
          <w:sz w:val="22"/>
          <w:szCs w:val="22"/>
        </w:rPr>
      </w:pPr>
      <w:r w:rsidRPr="002028F3">
        <w:rPr>
          <w:rStyle w:val="a"/>
          <w:sz w:val="22"/>
          <w:szCs w:val="22"/>
        </w:rPr>
        <w:t>Тема 12</w:t>
      </w:r>
      <w:r w:rsidRPr="002028F3">
        <w:rPr>
          <w:b/>
          <w:bCs/>
          <w:spacing w:val="-1"/>
          <w:sz w:val="22"/>
          <w:szCs w:val="22"/>
        </w:rPr>
        <w:t>.</w:t>
      </w:r>
      <w:r w:rsidRPr="002028F3">
        <w:rPr>
          <w:bCs/>
          <w:spacing w:val="-2"/>
          <w:sz w:val="22"/>
          <w:szCs w:val="22"/>
        </w:rPr>
        <w:t xml:space="preserve"> </w:t>
      </w:r>
      <w:r w:rsidRPr="002028F3">
        <w:rPr>
          <w:b/>
          <w:bCs/>
          <w:spacing w:val="-11"/>
          <w:sz w:val="22"/>
          <w:szCs w:val="22"/>
        </w:rPr>
        <w:t xml:space="preserve">Немедикаментозные методы лечения и </w:t>
      </w:r>
      <w:r w:rsidRPr="002028F3">
        <w:rPr>
          <w:b/>
          <w:bCs/>
          <w:spacing w:val="-12"/>
          <w:sz w:val="22"/>
          <w:szCs w:val="22"/>
        </w:rPr>
        <w:t xml:space="preserve">реабилитация больных ревматическими </w:t>
      </w:r>
      <w:r w:rsidRPr="002028F3">
        <w:rPr>
          <w:b/>
          <w:bCs/>
          <w:sz w:val="22"/>
          <w:szCs w:val="22"/>
        </w:rPr>
        <w:t>заболеваниями</w:t>
      </w:r>
      <w:r w:rsidRPr="002028F3">
        <w:rPr>
          <w:b/>
          <w:spacing w:val="-1"/>
          <w:sz w:val="22"/>
          <w:szCs w:val="22"/>
        </w:rPr>
        <w:t xml:space="preserve"> </w:t>
      </w:r>
      <w:r w:rsidRPr="002028F3">
        <w:rPr>
          <w:b/>
          <w:sz w:val="22"/>
          <w:szCs w:val="22"/>
        </w:rPr>
        <w:t>.</w:t>
      </w:r>
    </w:p>
    <w:p w:rsidR="00D60C9F" w:rsidRPr="002028F3" w:rsidRDefault="00D60C9F" w:rsidP="003255AE">
      <w:pPr>
        <w:rPr>
          <w:b/>
          <w:spacing w:val="-1"/>
          <w:sz w:val="22"/>
          <w:szCs w:val="22"/>
        </w:rPr>
      </w:pPr>
    </w:p>
    <w:p w:rsidR="00D60C9F" w:rsidRPr="002028F3" w:rsidRDefault="00D60C9F" w:rsidP="003255AE">
      <w:pPr>
        <w:rPr>
          <w:b/>
          <w:sz w:val="22"/>
          <w:szCs w:val="22"/>
        </w:rPr>
      </w:pPr>
      <w:r w:rsidRPr="002028F3">
        <w:rPr>
          <w:b/>
          <w:sz w:val="22"/>
          <w:szCs w:val="22"/>
        </w:rPr>
        <w:t>Индекс дисциплины: Б1.Б.1</w:t>
      </w:r>
    </w:p>
    <w:p w:rsidR="00D60C9F" w:rsidRPr="002028F3" w:rsidRDefault="00D60C9F" w:rsidP="003255AE">
      <w:pPr>
        <w:jc w:val="both"/>
        <w:rPr>
          <w:sz w:val="22"/>
          <w:szCs w:val="22"/>
        </w:rPr>
      </w:pPr>
      <w:r w:rsidRPr="002028F3">
        <w:rPr>
          <w:b/>
          <w:sz w:val="22"/>
          <w:szCs w:val="22"/>
        </w:rPr>
        <w:t xml:space="preserve">Наименование: </w:t>
      </w:r>
      <w:r w:rsidRPr="002028F3">
        <w:rPr>
          <w:sz w:val="22"/>
          <w:szCs w:val="22"/>
        </w:rPr>
        <w:t xml:space="preserve">ординатура по специальности 31.08.46 «Ревматология» </w:t>
      </w:r>
    </w:p>
    <w:p w:rsidR="00D60C9F" w:rsidRPr="002028F3" w:rsidRDefault="00D60C9F" w:rsidP="003255AE">
      <w:pPr>
        <w:jc w:val="both"/>
        <w:rPr>
          <w:color w:val="000000"/>
          <w:sz w:val="22"/>
          <w:szCs w:val="22"/>
        </w:rPr>
      </w:pPr>
      <w:r w:rsidRPr="002028F3">
        <w:rPr>
          <w:b/>
          <w:sz w:val="22"/>
          <w:szCs w:val="22"/>
        </w:rPr>
        <w:t xml:space="preserve">Контингент обучающихся: </w:t>
      </w:r>
      <w:r w:rsidRPr="002028F3">
        <w:rPr>
          <w:color w:val="000000"/>
          <w:sz w:val="22"/>
          <w:szCs w:val="22"/>
        </w:rPr>
        <w:t>ординаторы специальности «Ревматология»</w:t>
      </w:r>
    </w:p>
    <w:p w:rsidR="00D60C9F" w:rsidRPr="002028F3" w:rsidRDefault="00D60C9F" w:rsidP="003255AE">
      <w:pPr>
        <w:jc w:val="both"/>
        <w:rPr>
          <w:rStyle w:val="a"/>
          <w:b w:val="0"/>
          <w:sz w:val="22"/>
          <w:szCs w:val="22"/>
        </w:rPr>
      </w:pPr>
      <w:r w:rsidRPr="002028F3">
        <w:rPr>
          <w:b/>
          <w:sz w:val="22"/>
          <w:szCs w:val="22"/>
        </w:rPr>
        <w:t xml:space="preserve">Продолжительность лекции: </w:t>
      </w:r>
      <w:r w:rsidRPr="002028F3">
        <w:rPr>
          <w:sz w:val="22"/>
          <w:szCs w:val="22"/>
        </w:rPr>
        <w:t>2 часа.</w:t>
      </w:r>
    </w:p>
    <w:p w:rsidR="00D60C9F" w:rsidRPr="002028F3" w:rsidRDefault="00D60C9F" w:rsidP="003255AE">
      <w:pPr>
        <w:jc w:val="both"/>
        <w:rPr>
          <w:sz w:val="22"/>
          <w:szCs w:val="22"/>
        </w:rPr>
      </w:pPr>
      <w:r w:rsidRPr="002028F3">
        <w:rPr>
          <w:rStyle w:val="a"/>
          <w:sz w:val="22"/>
          <w:szCs w:val="22"/>
        </w:rPr>
        <w:t>Цель лекции:</w:t>
      </w:r>
      <w:r w:rsidRPr="002028F3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D60C9F" w:rsidRPr="002028F3" w:rsidRDefault="00D60C9F" w:rsidP="003255AE">
      <w:pPr>
        <w:jc w:val="both"/>
        <w:rPr>
          <w:bCs/>
          <w:sz w:val="22"/>
          <w:szCs w:val="22"/>
        </w:rPr>
      </w:pPr>
      <w:r w:rsidRPr="002028F3">
        <w:rPr>
          <w:b/>
          <w:sz w:val="22"/>
          <w:szCs w:val="22"/>
        </w:rPr>
        <w:t xml:space="preserve">Задачи: </w:t>
      </w:r>
      <w:r w:rsidRPr="002028F3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D60C9F" w:rsidRPr="002028F3" w:rsidRDefault="00D60C9F" w:rsidP="003255AE">
      <w:pPr>
        <w:jc w:val="both"/>
        <w:rPr>
          <w:bCs/>
          <w:sz w:val="22"/>
          <w:szCs w:val="22"/>
        </w:rPr>
      </w:pPr>
      <w:r w:rsidRPr="002028F3">
        <w:rPr>
          <w:b/>
          <w:sz w:val="22"/>
          <w:szCs w:val="22"/>
        </w:rPr>
        <w:t>Формируемые компетенции:</w:t>
      </w:r>
      <w:r w:rsidRPr="002028F3">
        <w:rPr>
          <w:rStyle w:val="a"/>
          <w:sz w:val="22"/>
          <w:szCs w:val="22"/>
        </w:rPr>
        <w:t xml:space="preserve"> </w:t>
      </w:r>
      <w:r w:rsidRPr="002028F3">
        <w:rPr>
          <w:rStyle w:val="a"/>
          <w:b w:val="0"/>
          <w:sz w:val="22"/>
          <w:szCs w:val="22"/>
        </w:rPr>
        <w:t>ПК-8</w:t>
      </w:r>
    </w:p>
    <w:p w:rsidR="00D60C9F" w:rsidRPr="002028F3" w:rsidRDefault="00D60C9F" w:rsidP="003255AE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D60C9F" w:rsidRPr="002028F3" w:rsidRDefault="00D60C9F" w:rsidP="003255AE">
      <w:pPr>
        <w:tabs>
          <w:tab w:val="left" w:pos="3735"/>
        </w:tabs>
        <w:jc w:val="both"/>
        <w:rPr>
          <w:b/>
          <w:sz w:val="22"/>
          <w:szCs w:val="22"/>
        </w:rPr>
      </w:pPr>
      <w:r w:rsidRPr="002028F3">
        <w:rPr>
          <w:b/>
          <w:sz w:val="22"/>
          <w:szCs w:val="22"/>
        </w:rPr>
        <w:t xml:space="preserve">В лекции освещаются следующие вопросы: </w:t>
      </w:r>
    </w:p>
    <w:p w:rsidR="00D60C9F" w:rsidRPr="002028F3" w:rsidRDefault="00D60C9F" w:rsidP="003255AE">
      <w:pPr>
        <w:tabs>
          <w:tab w:val="left" w:pos="3735"/>
        </w:tabs>
        <w:jc w:val="both"/>
        <w:rPr>
          <w:sz w:val="22"/>
          <w:szCs w:val="22"/>
        </w:rPr>
      </w:pPr>
      <w:r w:rsidRPr="002028F3">
        <w:rPr>
          <w:sz w:val="22"/>
          <w:szCs w:val="22"/>
        </w:rPr>
        <w:t xml:space="preserve"> </w:t>
      </w:r>
    </w:p>
    <w:tbl>
      <w:tblPr>
        <w:tblW w:w="5142" w:type="pct"/>
        <w:jc w:val="center"/>
        <w:tblInd w:w="-269" w:type="dxa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D60C9F" w:rsidRPr="002028F3" w:rsidTr="003255AE">
        <w:trPr>
          <w:cantSplit/>
          <w:jc w:val="center"/>
        </w:trPr>
        <w:tc>
          <w:tcPr>
            <w:tcW w:w="5000" w:type="pct"/>
          </w:tcPr>
          <w:p w:rsidR="00D60C9F" w:rsidRPr="002028F3" w:rsidRDefault="00D60C9F" w:rsidP="006F2BFB">
            <w:pPr>
              <w:rPr>
                <w:bCs/>
                <w:spacing w:val="-11"/>
                <w:sz w:val="22"/>
                <w:szCs w:val="22"/>
              </w:rPr>
            </w:pPr>
            <w:r w:rsidRPr="002028F3">
              <w:rPr>
                <w:bCs/>
                <w:spacing w:val="-11"/>
                <w:sz w:val="22"/>
                <w:szCs w:val="22"/>
                <w:lang w:val="en-US"/>
              </w:rPr>
              <w:t>I</w:t>
            </w:r>
            <w:r w:rsidRPr="002028F3">
              <w:rPr>
                <w:bCs/>
                <w:spacing w:val="-11"/>
                <w:sz w:val="22"/>
                <w:szCs w:val="22"/>
              </w:rPr>
              <w:t>.Лечебная физкультура в лечении ревматических заболеваний</w:t>
            </w:r>
          </w:p>
        </w:tc>
      </w:tr>
      <w:tr w:rsidR="00D60C9F" w:rsidRPr="002028F3" w:rsidTr="003255AE">
        <w:trPr>
          <w:cantSplit/>
          <w:trHeight w:val="244"/>
          <w:jc w:val="center"/>
        </w:trPr>
        <w:tc>
          <w:tcPr>
            <w:tcW w:w="5000" w:type="pct"/>
          </w:tcPr>
          <w:p w:rsidR="00D60C9F" w:rsidRPr="002028F3" w:rsidRDefault="00D60C9F" w:rsidP="006F2BFB">
            <w:pPr>
              <w:rPr>
                <w:spacing w:val="-1"/>
                <w:sz w:val="22"/>
                <w:szCs w:val="22"/>
              </w:rPr>
            </w:pPr>
            <w:r w:rsidRPr="002028F3">
              <w:rPr>
                <w:spacing w:val="-1"/>
                <w:sz w:val="22"/>
                <w:szCs w:val="22"/>
                <w:lang w:val="en-US"/>
              </w:rPr>
              <w:t>II</w:t>
            </w:r>
            <w:r w:rsidRPr="002028F3">
              <w:rPr>
                <w:spacing w:val="-1"/>
                <w:sz w:val="22"/>
                <w:szCs w:val="22"/>
              </w:rPr>
              <w:t>. Диетотерапия ревматических заболеваний</w:t>
            </w:r>
          </w:p>
        </w:tc>
      </w:tr>
      <w:tr w:rsidR="00D60C9F" w:rsidRPr="002028F3" w:rsidTr="003255AE">
        <w:trPr>
          <w:cantSplit/>
          <w:trHeight w:val="244"/>
          <w:jc w:val="center"/>
        </w:trPr>
        <w:tc>
          <w:tcPr>
            <w:tcW w:w="5000" w:type="pct"/>
          </w:tcPr>
          <w:p w:rsidR="00D60C9F" w:rsidRPr="002028F3" w:rsidRDefault="00D60C9F" w:rsidP="006F2BFB">
            <w:pPr>
              <w:rPr>
                <w:spacing w:val="-1"/>
                <w:sz w:val="22"/>
                <w:szCs w:val="22"/>
              </w:rPr>
            </w:pPr>
            <w:r w:rsidRPr="002028F3">
              <w:rPr>
                <w:spacing w:val="-1"/>
                <w:sz w:val="22"/>
                <w:szCs w:val="22"/>
                <w:lang w:val="en-US"/>
              </w:rPr>
              <w:t>III</w:t>
            </w:r>
            <w:r w:rsidRPr="002028F3">
              <w:rPr>
                <w:spacing w:val="-1"/>
                <w:sz w:val="22"/>
                <w:szCs w:val="22"/>
              </w:rPr>
              <w:t>. Санаторно-курортное лечение ревматических болезней</w:t>
            </w:r>
          </w:p>
        </w:tc>
      </w:tr>
    </w:tbl>
    <w:p w:rsidR="00D60C9F" w:rsidRPr="002028F3" w:rsidRDefault="00D60C9F" w:rsidP="003255AE">
      <w:pPr>
        <w:tabs>
          <w:tab w:val="left" w:pos="3735"/>
        </w:tabs>
        <w:jc w:val="both"/>
        <w:rPr>
          <w:sz w:val="22"/>
          <w:szCs w:val="22"/>
        </w:rPr>
      </w:pPr>
    </w:p>
    <w:p w:rsidR="00D60C9F" w:rsidRPr="002028F3" w:rsidRDefault="00D60C9F" w:rsidP="003255AE">
      <w:pPr>
        <w:tabs>
          <w:tab w:val="left" w:pos="3735"/>
        </w:tabs>
        <w:jc w:val="both"/>
        <w:rPr>
          <w:sz w:val="22"/>
          <w:szCs w:val="22"/>
        </w:rPr>
      </w:pPr>
    </w:p>
    <w:p w:rsidR="00D60C9F" w:rsidRPr="002028F3" w:rsidRDefault="00D60C9F" w:rsidP="002028F3">
      <w:pPr>
        <w:tabs>
          <w:tab w:val="left" w:pos="3735"/>
        </w:tabs>
        <w:jc w:val="both"/>
        <w:rPr>
          <w:sz w:val="22"/>
          <w:szCs w:val="22"/>
        </w:rPr>
      </w:pPr>
      <w:r w:rsidRPr="002028F3">
        <w:rPr>
          <w:sz w:val="22"/>
          <w:szCs w:val="22"/>
        </w:rPr>
        <w:t xml:space="preserve"> </w:t>
      </w:r>
      <w:r w:rsidRPr="002028F3">
        <w:rPr>
          <w:b/>
          <w:sz w:val="22"/>
          <w:szCs w:val="22"/>
        </w:rPr>
        <w:t xml:space="preserve">План лекции. </w:t>
      </w: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D60C9F" w:rsidRPr="002028F3" w:rsidTr="006F2BFB">
        <w:trPr>
          <w:cantSplit/>
          <w:jc w:val="center"/>
        </w:trPr>
        <w:tc>
          <w:tcPr>
            <w:tcW w:w="5000" w:type="pct"/>
          </w:tcPr>
          <w:p w:rsidR="00D60C9F" w:rsidRPr="002028F3" w:rsidRDefault="00D60C9F" w:rsidP="006F2BFB">
            <w:pPr>
              <w:rPr>
                <w:bCs/>
                <w:spacing w:val="-11"/>
                <w:sz w:val="22"/>
                <w:szCs w:val="22"/>
              </w:rPr>
            </w:pPr>
            <w:r w:rsidRPr="002028F3">
              <w:rPr>
                <w:bCs/>
                <w:spacing w:val="-11"/>
                <w:sz w:val="22"/>
                <w:szCs w:val="22"/>
                <w:lang w:val="en-US"/>
              </w:rPr>
              <w:t>I</w:t>
            </w:r>
            <w:r w:rsidRPr="002028F3">
              <w:rPr>
                <w:bCs/>
                <w:spacing w:val="-11"/>
                <w:sz w:val="22"/>
                <w:szCs w:val="22"/>
              </w:rPr>
              <w:t>.Лечебная физкультура в лечении ревматических заболеваний</w:t>
            </w:r>
          </w:p>
        </w:tc>
      </w:tr>
      <w:tr w:rsidR="00D60C9F" w:rsidRPr="002028F3" w:rsidTr="006F2BFB">
        <w:trPr>
          <w:cantSplit/>
          <w:trHeight w:val="244"/>
          <w:jc w:val="center"/>
        </w:trPr>
        <w:tc>
          <w:tcPr>
            <w:tcW w:w="5000" w:type="pct"/>
          </w:tcPr>
          <w:p w:rsidR="00D60C9F" w:rsidRPr="002028F3" w:rsidRDefault="00D60C9F" w:rsidP="006F2BFB">
            <w:pPr>
              <w:rPr>
                <w:spacing w:val="-1"/>
                <w:sz w:val="22"/>
                <w:szCs w:val="22"/>
              </w:rPr>
            </w:pPr>
            <w:r w:rsidRPr="002028F3">
              <w:rPr>
                <w:spacing w:val="-1"/>
                <w:sz w:val="22"/>
                <w:szCs w:val="22"/>
                <w:lang w:val="en-US"/>
              </w:rPr>
              <w:t>II</w:t>
            </w:r>
            <w:r w:rsidRPr="002028F3">
              <w:rPr>
                <w:spacing w:val="-1"/>
                <w:sz w:val="22"/>
                <w:szCs w:val="22"/>
              </w:rPr>
              <w:t>. Диетотерапия ревматических заболеваний</w:t>
            </w:r>
          </w:p>
        </w:tc>
      </w:tr>
      <w:tr w:rsidR="00D60C9F" w:rsidRPr="002028F3" w:rsidTr="006F2BFB">
        <w:trPr>
          <w:cantSplit/>
          <w:trHeight w:val="244"/>
          <w:jc w:val="center"/>
        </w:trPr>
        <w:tc>
          <w:tcPr>
            <w:tcW w:w="5000" w:type="pct"/>
          </w:tcPr>
          <w:p w:rsidR="00D60C9F" w:rsidRPr="002028F3" w:rsidRDefault="00D60C9F" w:rsidP="006F2BFB">
            <w:pPr>
              <w:rPr>
                <w:spacing w:val="-1"/>
                <w:sz w:val="22"/>
                <w:szCs w:val="22"/>
              </w:rPr>
            </w:pPr>
            <w:r w:rsidRPr="002028F3">
              <w:rPr>
                <w:spacing w:val="-1"/>
                <w:sz w:val="22"/>
                <w:szCs w:val="22"/>
                <w:lang w:val="en-US"/>
              </w:rPr>
              <w:t>III</w:t>
            </w:r>
            <w:r w:rsidRPr="002028F3">
              <w:rPr>
                <w:spacing w:val="-1"/>
                <w:sz w:val="22"/>
                <w:szCs w:val="22"/>
              </w:rPr>
              <w:t>. Санаторно-курортное лечение ревматических болезней</w:t>
            </w:r>
          </w:p>
        </w:tc>
      </w:tr>
    </w:tbl>
    <w:p w:rsidR="00D60C9F" w:rsidRPr="002028F3" w:rsidRDefault="00D60C9F" w:rsidP="003255AE">
      <w:pPr>
        <w:jc w:val="both"/>
        <w:rPr>
          <w:sz w:val="22"/>
          <w:szCs w:val="22"/>
        </w:rPr>
      </w:pPr>
    </w:p>
    <w:p w:rsidR="00D60C9F" w:rsidRPr="002028F3" w:rsidRDefault="00D60C9F" w:rsidP="003255AE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2028F3">
        <w:rPr>
          <w:b/>
          <w:sz w:val="22"/>
          <w:szCs w:val="22"/>
        </w:rPr>
        <w:t xml:space="preserve">Иллюстративный материал и оснащение: </w:t>
      </w:r>
      <w:r w:rsidRPr="002028F3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D60C9F" w:rsidRPr="002028F3" w:rsidRDefault="00D60C9F" w:rsidP="003255AE">
      <w:pPr>
        <w:rPr>
          <w:b/>
          <w:sz w:val="22"/>
          <w:szCs w:val="22"/>
        </w:rPr>
      </w:pPr>
    </w:p>
    <w:p w:rsidR="00D60C9F" w:rsidRPr="002028F3" w:rsidRDefault="00D60C9F" w:rsidP="003255AE">
      <w:pPr>
        <w:rPr>
          <w:sz w:val="22"/>
          <w:szCs w:val="22"/>
        </w:rPr>
      </w:pPr>
      <w:r w:rsidRPr="002028F3">
        <w:rPr>
          <w:b/>
          <w:sz w:val="22"/>
          <w:szCs w:val="22"/>
        </w:rPr>
        <w:t>Тестовый контроль</w:t>
      </w:r>
      <w:r w:rsidRPr="002028F3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2028F3">
        <w:rPr>
          <w:bCs/>
          <w:spacing w:val="-11"/>
          <w:sz w:val="22"/>
          <w:szCs w:val="22"/>
        </w:rPr>
        <w:t xml:space="preserve">Немедикаментозные методы лечения и </w:t>
      </w:r>
      <w:r w:rsidRPr="002028F3">
        <w:rPr>
          <w:bCs/>
          <w:spacing w:val="-12"/>
          <w:sz w:val="22"/>
          <w:szCs w:val="22"/>
        </w:rPr>
        <w:t xml:space="preserve">реабилитация больных ревматическими </w:t>
      </w:r>
      <w:r w:rsidRPr="002028F3">
        <w:rPr>
          <w:bCs/>
          <w:sz w:val="22"/>
          <w:szCs w:val="22"/>
        </w:rPr>
        <w:t>заболеваниями</w:t>
      </w:r>
      <w:r w:rsidRPr="002028F3">
        <w:rPr>
          <w:sz w:val="22"/>
          <w:szCs w:val="22"/>
        </w:rPr>
        <w:t>».</w:t>
      </w:r>
    </w:p>
    <w:p w:rsidR="00D60C9F" w:rsidRPr="002028F3" w:rsidRDefault="00D60C9F" w:rsidP="003255AE">
      <w:pPr>
        <w:jc w:val="both"/>
        <w:rPr>
          <w:b/>
          <w:sz w:val="22"/>
          <w:szCs w:val="22"/>
        </w:rPr>
      </w:pPr>
    </w:p>
    <w:p w:rsidR="00D60C9F" w:rsidRPr="002028F3" w:rsidRDefault="00D60C9F" w:rsidP="003255AE">
      <w:pPr>
        <w:jc w:val="both"/>
        <w:rPr>
          <w:b/>
          <w:sz w:val="22"/>
          <w:szCs w:val="22"/>
        </w:rPr>
      </w:pPr>
      <w:r w:rsidRPr="002028F3">
        <w:rPr>
          <w:b/>
          <w:sz w:val="22"/>
          <w:szCs w:val="22"/>
        </w:rPr>
        <w:t>Литература по теме лекции.</w:t>
      </w:r>
    </w:p>
    <w:p w:rsidR="00D60C9F" w:rsidRPr="002028F3" w:rsidRDefault="00D60C9F" w:rsidP="003255AE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D60C9F" w:rsidRPr="002028F3" w:rsidRDefault="00D60C9F" w:rsidP="003255AE">
      <w:pPr>
        <w:rPr>
          <w:b/>
          <w:bCs/>
          <w:color w:val="000000"/>
          <w:sz w:val="22"/>
          <w:szCs w:val="22"/>
        </w:rPr>
      </w:pPr>
      <w:r w:rsidRPr="002028F3">
        <w:rPr>
          <w:b/>
          <w:bCs/>
          <w:color w:val="000000"/>
          <w:sz w:val="22"/>
          <w:szCs w:val="22"/>
        </w:rPr>
        <w:t>Основная литература</w:t>
      </w:r>
    </w:p>
    <w:p w:rsidR="00D60C9F" w:rsidRPr="002028F3" w:rsidRDefault="00D60C9F" w:rsidP="003255AE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028F3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D60C9F" w:rsidRPr="002028F3" w:rsidRDefault="00D60C9F" w:rsidP="003255AE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028F3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D60C9F" w:rsidRPr="002028F3" w:rsidRDefault="00D60C9F" w:rsidP="003255AE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028F3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D60C9F" w:rsidRPr="002028F3" w:rsidRDefault="00D60C9F" w:rsidP="003255AE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028F3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D60C9F" w:rsidRDefault="00D60C9F" w:rsidP="002028F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028F3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D60C9F" w:rsidRPr="002028F3" w:rsidRDefault="00D60C9F" w:rsidP="002028F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028F3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D60C9F" w:rsidRPr="002028F3" w:rsidRDefault="00D60C9F" w:rsidP="003255AE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2028F3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D60C9F" w:rsidRPr="002028F3" w:rsidRDefault="00D60C9F" w:rsidP="003255AE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028F3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2028F3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D60C9F" w:rsidRPr="002028F3" w:rsidRDefault="00D60C9F" w:rsidP="003255AE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028F3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2028F3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D60C9F" w:rsidRPr="002028F3" w:rsidRDefault="00D60C9F" w:rsidP="003255AE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028F3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2028F3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D60C9F" w:rsidRDefault="00D60C9F" w:rsidP="003255AE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028F3">
        <w:rPr>
          <w:rFonts w:ascii="Times New Roman" w:hAnsi="Times New Roman"/>
        </w:rPr>
        <w:t>Филоненко, С. П. Боли в суставах [Электронный ресу</w:t>
      </w:r>
      <w:r>
        <w:rPr>
          <w:rFonts w:ascii="Times New Roman" w:hAnsi="Times New Roman"/>
        </w:rPr>
        <w:t xml:space="preserve">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D60C9F" w:rsidRDefault="00D60C9F" w:rsidP="003255AE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D60C9F" w:rsidRDefault="00D60C9F" w:rsidP="003255AE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D60C9F" w:rsidRDefault="00D60C9F" w:rsidP="003255AE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D60C9F" w:rsidRDefault="00D60C9F" w:rsidP="003255AE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D60C9F" w:rsidRDefault="00D60C9F" w:rsidP="003255AE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D60C9F" w:rsidRDefault="00D60C9F" w:rsidP="003255AE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D60C9F" w:rsidRDefault="00D60C9F"/>
    <w:sectPr w:rsidR="00D60C9F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55AE"/>
    <w:rsid w:val="000B7776"/>
    <w:rsid w:val="00160EE2"/>
    <w:rsid w:val="002028F3"/>
    <w:rsid w:val="003255AE"/>
    <w:rsid w:val="00325C1A"/>
    <w:rsid w:val="004A4670"/>
    <w:rsid w:val="00615E6B"/>
    <w:rsid w:val="006F2BFB"/>
    <w:rsid w:val="00763CCD"/>
    <w:rsid w:val="00826B00"/>
    <w:rsid w:val="00A801FE"/>
    <w:rsid w:val="00BC6747"/>
    <w:rsid w:val="00C45CBC"/>
    <w:rsid w:val="00D60C9F"/>
    <w:rsid w:val="00D809F1"/>
    <w:rsid w:val="00DD0712"/>
    <w:rsid w:val="00E1609B"/>
    <w:rsid w:val="00EF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55AE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255AE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3255A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3255AE"/>
    <w:rPr>
      <w:b/>
    </w:rPr>
  </w:style>
  <w:style w:type="character" w:styleId="Hyperlink">
    <w:name w:val="Hyperlink"/>
    <w:basedOn w:val="DefaultParagraphFont"/>
    <w:uiPriority w:val="99"/>
    <w:rsid w:val="003255AE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3255AE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BC67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74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4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732</Words>
  <Characters>4173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2018-01-05T18:25:00Z</dcterms:created>
  <dcterms:modified xsi:type="dcterms:W3CDTF">2018-11-04T07:51:00Z</dcterms:modified>
</cp:coreProperties>
</file>